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E85" w:rsidRPr="00E20559" w:rsidRDefault="00433E85">
      <w:pPr>
        <w:autoSpaceDE w:val="0"/>
        <w:autoSpaceDN w:val="0"/>
        <w:spacing w:after="78" w:line="220" w:lineRule="exact"/>
        <w:rPr>
          <w:lang w:val="ru-RU"/>
        </w:rPr>
      </w:pPr>
    </w:p>
    <w:p w:rsidR="00433E85" w:rsidRPr="00B1790E" w:rsidRDefault="00E20559" w:rsidP="001B14B8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ПОЯСНИТЕЛЬНАЯ ЗАПИСКА</w:t>
      </w:r>
    </w:p>
    <w:p w:rsidR="00433E85" w:rsidRPr="00E20559" w:rsidRDefault="00E20559" w:rsidP="004A3FFA">
      <w:pPr>
        <w:autoSpaceDE w:val="0"/>
        <w:autoSpaceDN w:val="0"/>
        <w:spacing w:before="346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433E85" w:rsidRPr="00E20559" w:rsidRDefault="00E20559" w:rsidP="004A3FFA">
      <w:pPr>
        <w:autoSpaceDE w:val="0"/>
        <w:autoSpaceDN w:val="0"/>
        <w:spacing w:before="70" w:after="0" w:line="283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433E85" w:rsidRPr="00E20559" w:rsidRDefault="00E20559" w:rsidP="004A3FFA">
      <w:pPr>
        <w:autoSpaceDE w:val="0"/>
        <w:autoSpaceDN w:val="0"/>
        <w:spacing w:before="70" w:after="0" w:line="288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433E85" w:rsidRPr="00E20559" w:rsidRDefault="00E20559" w:rsidP="004A3FFA">
      <w:pPr>
        <w:autoSpaceDE w:val="0"/>
        <w:autoSpaceDN w:val="0"/>
        <w:spacing w:before="70" w:after="0"/>
        <w:ind w:right="576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Программа обеспечивает «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298" w:right="634" w:bottom="29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96" w:line="220" w:lineRule="exact"/>
        <w:rPr>
          <w:lang w:val="ru-RU"/>
        </w:rPr>
      </w:pPr>
    </w:p>
    <w:p w:rsidR="00433E85" w:rsidRPr="00E20559" w:rsidRDefault="00E20559" w:rsidP="004A3FFA">
      <w:pPr>
        <w:autoSpaceDE w:val="0"/>
        <w:autoSpaceDN w:val="0"/>
        <w:spacing w:after="0" w:line="271" w:lineRule="auto"/>
        <w:ind w:right="432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433E85" w:rsidRPr="00E20559" w:rsidRDefault="00E20559" w:rsidP="004A3FFA">
      <w:pPr>
        <w:autoSpaceDE w:val="0"/>
        <w:autoSpaceDN w:val="0"/>
        <w:spacing w:before="70" w:after="0" w:line="288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</w:t>
      </w:r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енные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внутрипредметных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433E85" w:rsidRPr="00E20559" w:rsidRDefault="00E20559" w:rsidP="004A3FFA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433E85" w:rsidRPr="00B1790E" w:rsidRDefault="00E20559" w:rsidP="00B1790E">
      <w:pPr>
        <w:autoSpaceDE w:val="0"/>
        <w:autoSpaceDN w:val="0"/>
        <w:spacing w:before="190" w:after="0" w:line="230" w:lineRule="auto"/>
        <w:ind w:left="180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ОБЩАЯ ХАРАКТЕРИСТИКА УЧЕБНОГО КУРСА «ФИЗИЧЕСКАЯ КУЛЬТУРА»</w:t>
      </w:r>
    </w:p>
    <w:p w:rsidR="00433E85" w:rsidRPr="00E20559" w:rsidRDefault="00E20559" w:rsidP="004A3FFA">
      <w:pPr>
        <w:autoSpaceDE w:val="0"/>
        <w:autoSpaceDN w:val="0"/>
        <w:spacing w:before="190" w:after="0" w:line="286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433E85" w:rsidRPr="00E20559" w:rsidRDefault="00E20559" w:rsidP="004A3FFA">
      <w:pPr>
        <w:autoSpaceDE w:val="0"/>
        <w:autoSpaceDN w:val="0"/>
        <w:spacing w:before="72" w:after="0" w:line="283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</w:t>
      </w:r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«Физическая культура» является физическое воспитание граждан России. Учебный предмет</w:t>
      </w:r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«Физическая культура» обогащает обучающихся системой знаний о с</w:t>
      </w:r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ущности и </w:t>
      </w:r>
      <w:proofErr w:type="gramStart"/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общественном значении физической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культуры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433E85" w:rsidRPr="00E20559" w:rsidRDefault="00E20559" w:rsidP="00B1790E">
      <w:pPr>
        <w:autoSpaceDE w:val="0"/>
        <w:autoSpaceDN w:val="0"/>
        <w:spacing w:before="70" w:after="0" w:line="281" w:lineRule="auto"/>
        <w:ind w:right="576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433E85" w:rsidRPr="00E20559" w:rsidRDefault="00433E85" w:rsidP="00B1790E">
      <w:pPr>
        <w:jc w:val="both"/>
        <w:rPr>
          <w:lang w:val="ru-RU"/>
        </w:rPr>
        <w:sectPr w:rsidR="00433E85" w:rsidRPr="00E20559">
          <w:pgSz w:w="11900" w:h="16840"/>
          <w:pgMar w:top="316" w:right="666" w:bottom="28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96" w:line="220" w:lineRule="exact"/>
        <w:rPr>
          <w:lang w:val="ru-RU"/>
        </w:rPr>
      </w:pPr>
    </w:p>
    <w:p w:rsidR="00433E85" w:rsidRPr="00E20559" w:rsidRDefault="00E20559" w:rsidP="004A3FFA">
      <w:pPr>
        <w:autoSpaceDE w:val="0"/>
        <w:autoSpaceDN w:val="0"/>
        <w:spacing w:after="0" w:line="281" w:lineRule="auto"/>
        <w:ind w:right="432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 w:line="286" w:lineRule="auto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Программа обеспечивает создание условий для высокого качества преподавания учебного предмета</w:t>
      </w:r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а) сохранение населения, здоровье и благополучие людей;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б) создание возможностей для самореализации и развития талантов.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Ценностные ориентиры содержания программы направлены на воспитание творческих,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433E85" w:rsidRPr="00E20559" w:rsidRDefault="00E20559" w:rsidP="004A3FFA">
      <w:pPr>
        <w:autoSpaceDE w:val="0"/>
        <w:autoSpaceDN w:val="0"/>
        <w:spacing w:before="70" w:after="0" w:line="283" w:lineRule="auto"/>
        <w:ind w:right="144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433E85" w:rsidRPr="00E20559" w:rsidRDefault="00E20559" w:rsidP="004A3FFA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строится на принципах личностно-ориентированной, личностно-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433E85" w:rsidRPr="00E20559" w:rsidRDefault="00E20559" w:rsidP="004A3FFA">
      <w:pPr>
        <w:autoSpaceDE w:val="0"/>
        <w:autoSpaceDN w:val="0"/>
        <w:spacing w:before="70" w:after="0" w:line="283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66" w:line="220" w:lineRule="exact"/>
        <w:rPr>
          <w:lang w:val="ru-RU"/>
        </w:rPr>
      </w:pPr>
    </w:p>
    <w:p w:rsidR="00433E85" w:rsidRPr="00E20559" w:rsidRDefault="00E20559" w:rsidP="004A3FFA">
      <w:pPr>
        <w:autoSpaceDE w:val="0"/>
        <w:autoSpaceDN w:val="0"/>
        <w:spacing w:after="0" w:line="262" w:lineRule="auto"/>
        <w:ind w:right="144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ФГОС НОО содержание программы учебного предмета «Физическая культура»</w:t>
      </w:r>
      <w:r w:rsidR="004A3F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состоит из следующих компонентов:</w:t>
      </w:r>
    </w:p>
    <w:p w:rsidR="00433E85" w:rsidRPr="00E20559" w:rsidRDefault="00E2055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знания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о физической культуре (информационный компонент деятельности);</w:t>
      </w:r>
    </w:p>
    <w:p w:rsidR="00433E85" w:rsidRPr="00E20559" w:rsidRDefault="00E2055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способы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физкультурной деятельности (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операциональный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компонент деятельности);</w:t>
      </w:r>
    </w:p>
    <w:p w:rsidR="00433E85" w:rsidRPr="00E20559" w:rsidRDefault="00E20559" w:rsidP="004A3FFA">
      <w:pPr>
        <w:autoSpaceDE w:val="0"/>
        <w:autoSpaceDN w:val="0"/>
        <w:spacing w:before="238" w:after="0" w:line="271" w:lineRule="auto"/>
        <w:ind w:left="420" w:right="288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физическое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433E85" w:rsidRPr="00E20559" w:rsidRDefault="00E20559" w:rsidP="00B1790E">
      <w:pPr>
        <w:tabs>
          <w:tab w:val="left" w:pos="180"/>
        </w:tabs>
        <w:autoSpaceDE w:val="0"/>
        <w:autoSpaceDN w:val="0"/>
        <w:spacing w:before="180" w:after="0" w:line="286" w:lineRule="auto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Концепция программы основана на следующих принципах: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систематичности и последовательности.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систематичности 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Принципы непрерывности и цикличности.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433E85" w:rsidRPr="00E20559" w:rsidRDefault="00E20559" w:rsidP="004A3FFA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возрастной адекватности направлений физического воспитания.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433E85" w:rsidRPr="00E20559" w:rsidRDefault="00E20559" w:rsidP="004A3FFA">
      <w:pPr>
        <w:autoSpaceDE w:val="0"/>
        <w:autoSpaceDN w:val="0"/>
        <w:spacing w:before="72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наглядности.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Наглядность обучения и воспитания </w:t>
      </w: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предполагает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широкое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433E85" w:rsidRPr="00E20559" w:rsidRDefault="00E20559" w:rsidP="004A3FFA">
      <w:pPr>
        <w:autoSpaceDE w:val="0"/>
        <w:autoSpaceDN w:val="0"/>
        <w:spacing w:before="70" w:after="0" w:line="283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доступности и индивидуализации.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преднамеренном, целеустремлённом и волевом поведении обучающихся.</w:t>
      </w:r>
    </w:p>
    <w:p w:rsidR="00433E85" w:rsidRPr="00E20559" w:rsidRDefault="00E20559" w:rsidP="00B1790E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осознанности и активности.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66" w:line="220" w:lineRule="exact"/>
        <w:rPr>
          <w:lang w:val="ru-RU"/>
        </w:rPr>
      </w:pPr>
    </w:p>
    <w:p w:rsidR="00433E85" w:rsidRPr="00E20559" w:rsidRDefault="00E20559">
      <w:pPr>
        <w:autoSpaceDE w:val="0"/>
        <w:autoSpaceDN w:val="0"/>
        <w:spacing w:after="0" w:line="230" w:lineRule="auto"/>
        <w:rPr>
          <w:lang w:val="ru-RU"/>
        </w:rPr>
      </w:pP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дозированности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объёма и интенсивности выполнения упражнений в соответствии с возможностями.</w:t>
      </w:r>
    </w:p>
    <w:p w:rsidR="00433E85" w:rsidRPr="00E20559" w:rsidRDefault="00E20559" w:rsidP="004A3FFA">
      <w:pPr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динамичности.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вариативности.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433E85" w:rsidRPr="00E20559" w:rsidRDefault="00E20559" w:rsidP="004A3FFA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433E85" w:rsidRPr="00E20559" w:rsidRDefault="00E20559" w:rsidP="00B1790E">
      <w:pPr>
        <w:autoSpaceDE w:val="0"/>
        <w:autoSpaceDN w:val="0"/>
        <w:spacing w:before="70" w:after="0"/>
        <w:ind w:right="576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основе программы лежит системно-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личностных.</w:t>
      </w:r>
    </w:p>
    <w:p w:rsidR="00433E85" w:rsidRPr="00B1790E" w:rsidRDefault="00E20559" w:rsidP="00B1790E">
      <w:pPr>
        <w:autoSpaceDE w:val="0"/>
        <w:autoSpaceDN w:val="0"/>
        <w:spacing w:before="190" w:after="0" w:line="230" w:lineRule="auto"/>
        <w:ind w:left="180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ЦЕЛИ ИЗУЧЕНИЯ УЧЕБНОГО ПРЕДМЕТА «ФИЗИЧЕСКАЯ КУЛЬТУРА»</w:t>
      </w:r>
    </w:p>
    <w:p w:rsidR="00433E85" w:rsidRPr="00E20559" w:rsidRDefault="00E20559" w:rsidP="004A3FFA">
      <w:pPr>
        <w:autoSpaceDE w:val="0"/>
        <w:autoSpaceDN w:val="0"/>
        <w:spacing w:before="190" w:after="0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33E85" w:rsidRPr="00E20559" w:rsidRDefault="00E20559" w:rsidP="00B1790E">
      <w:pPr>
        <w:autoSpaceDE w:val="0"/>
        <w:autoSpaceDN w:val="0"/>
        <w:spacing w:before="70" w:after="0" w:line="271" w:lineRule="auto"/>
        <w:ind w:right="1008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433E85" w:rsidRPr="00E20559" w:rsidRDefault="00E20559" w:rsidP="004A3FFA">
      <w:pPr>
        <w:autoSpaceDE w:val="0"/>
        <w:autoSpaceDN w:val="0"/>
        <w:spacing w:before="70" w:after="0" w:line="283" w:lineRule="auto"/>
        <w:ind w:right="288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433E85" w:rsidRPr="00E20559" w:rsidRDefault="00E20559" w:rsidP="00B1790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433E85" w:rsidRPr="00E20559" w:rsidRDefault="00E20559" w:rsidP="004A3FFA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гимнастики, плавания как жизненно важных навыков человека; овладение умениями организовывать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здоровьесберегающую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жизнедеятельность (распорядок дня, утренняя гимнастика, гимнастические</w:t>
      </w: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286" w:right="668" w:bottom="31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66" w:line="220" w:lineRule="exact"/>
        <w:rPr>
          <w:lang w:val="ru-RU"/>
        </w:rPr>
      </w:pPr>
    </w:p>
    <w:p w:rsidR="00433E85" w:rsidRPr="00E20559" w:rsidRDefault="00E20559" w:rsidP="00B1790E">
      <w:pPr>
        <w:autoSpaceDE w:val="0"/>
        <w:autoSpaceDN w:val="0"/>
        <w:spacing w:after="0" w:line="271" w:lineRule="auto"/>
        <w:ind w:right="144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433E85" w:rsidRPr="00E20559" w:rsidRDefault="00E20559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Наряду с этим программа обеспечивает:</w:t>
      </w:r>
    </w:p>
    <w:p w:rsidR="00433E85" w:rsidRPr="00E20559" w:rsidRDefault="00E20559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единство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433E85" w:rsidRPr="00E20559" w:rsidRDefault="00E20559" w:rsidP="004A3FFA">
      <w:pPr>
        <w:autoSpaceDE w:val="0"/>
        <w:autoSpaceDN w:val="0"/>
        <w:spacing w:before="238" w:after="0" w:line="262" w:lineRule="auto"/>
        <w:ind w:left="420" w:right="288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преемственность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основных образовательных программ дошкольного, начального общего и основного общего образования;</w:t>
      </w:r>
    </w:p>
    <w:p w:rsidR="00433E85" w:rsidRPr="00E20559" w:rsidRDefault="00E20559">
      <w:pPr>
        <w:autoSpaceDE w:val="0"/>
        <w:autoSpaceDN w:val="0"/>
        <w:spacing w:before="240" w:after="0" w:line="271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возможности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433E85" w:rsidRPr="00E20559" w:rsidRDefault="004A3FFA" w:rsidP="004A3FFA">
      <w:pPr>
        <w:autoSpaceDE w:val="0"/>
        <w:autoSpaceDN w:val="0"/>
        <w:spacing w:before="238" w:after="0" w:line="262" w:lineRule="auto"/>
        <w:ind w:left="420" w:right="288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433E85" w:rsidRPr="00E20559" w:rsidRDefault="004A3FF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433E85" w:rsidRPr="00E20559" w:rsidRDefault="00E20559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433E85" w:rsidRPr="00E20559" w:rsidRDefault="004A3FFA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Универсальными компетенциями учащихся на этапе начального образования по программе являются:</w:t>
      </w:r>
    </w:p>
    <w:p w:rsidR="00433E85" w:rsidRPr="00B1790E" w:rsidRDefault="00E20559">
      <w:pPr>
        <w:autoSpaceDE w:val="0"/>
        <w:autoSpaceDN w:val="0"/>
        <w:spacing w:before="178" w:after="0" w:line="274" w:lineRule="auto"/>
        <w:ind w:left="420" w:right="864"/>
        <w:rPr>
          <w:sz w:val="24"/>
          <w:szCs w:val="24"/>
          <w:lang w:val="ru-RU"/>
        </w:rPr>
      </w:pPr>
      <w:proofErr w:type="gramStart"/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умение</w:t>
      </w:r>
      <w:proofErr w:type="gramEnd"/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433E85" w:rsidRPr="00B1790E" w:rsidRDefault="00E20559">
      <w:pPr>
        <w:autoSpaceDE w:val="0"/>
        <w:autoSpaceDN w:val="0"/>
        <w:spacing w:before="238" w:after="0"/>
        <w:ind w:left="420" w:right="432"/>
        <w:rPr>
          <w:sz w:val="24"/>
          <w:szCs w:val="24"/>
          <w:lang w:val="ru-RU"/>
        </w:rPr>
      </w:pPr>
      <w:proofErr w:type="gramStart"/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умение</w:t>
      </w:r>
      <w:proofErr w:type="gramEnd"/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433E85" w:rsidRPr="00B1790E" w:rsidRDefault="004A3FFA" w:rsidP="00B1790E">
      <w:pPr>
        <w:autoSpaceDE w:val="0"/>
        <w:autoSpaceDN w:val="0"/>
        <w:spacing w:before="238" w:after="0" w:line="281" w:lineRule="auto"/>
        <w:ind w:left="420"/>
        <w:jc w:val="both"/>
        <w:rPr>
          <w:sz w:val="24"/>
          <w:szCs w:val="24"/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</w:t>
      </w:r>
      <w:r w:rsidR="00E20559"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433E85" w:rsidRPr="00B1790E" w:rsidRDefault="00E20559" w:rsidP="00B1790E">
      <w:pPr>
        <w:autoSpaceDE w:val="0"/>
        <w:autoSpaceDN w:val="0"/>
        <w:spacing w:before="238" w:after="0" w:line="271" w:lineRule="auto"/>
        <w:ind w:left="420"/>
        <w:jc w:val="both"/>
        <w:rPr>
          <w:sz w:val="24"/>
          <w:szCs w:val="24"/>
          <w:lang w:val="ru-RU"/>
        </w:rPr>
      </w:pPr>
      <w:proofErr w:type="gramStart"/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умение</w:t>
      </w:r>
      <w:proofErr w:type="gramEnd"/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138" w:line="220" w:lineRule="exact"/>
        <w:rPr>
          <w:lang w:val="ru-RU"/>
        </w:rPr>
      </w:pPr>
    </w:p>
    <w:p w:rsidR="00433E85" w:rsidRPr="00E20559" w:rsidRDefault="00433E85" w:rsidP="004A3FFA">
      <w:pPr>
        <w:jc w:val="both"/>
        <w:rPr>
          <w:lang w:val="ru-RU"/>
        </w:rPr>
        <w:sectPr w:rsidR="00433E85" w:rsidRPr="00E20559">
          <w:pgSz w:w="11900" w:h="16840"/>
          <w:pgMar w:top="358" w:right="832" w:bottom="1440" w:left="666" w:header="720" w:footer="720" w:gutter="0"/>
          <w:cols w:space="720" w:equalWidth="0">
            <w:col w:w="10402" w:space="0"/>
          </w:cols>
          <w:docGrid w:linePitch="360"/>
        </w:sectPr>
      </w:pPr>
    </w:p>
    <w:p w:rsidR="00B1790E" w:rsidRDefault="00B1790E" w:rsidP="00B1790E">
      <w:pPr>
        <w:autoSpaceDE w:val="0"/>
        <w:autoSpaceDN w:val="0"/>
        <w:spacing w:after="0" w:line="271" w:lineRule="auto"/>
        <w:ind w:firstLine="18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Место учебного предмета «Физическая культура» в учебном плане</w:t>
      </w:r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B1790E">
        <w:rPr>
          <w:sz w:val="24"/>
          <w:szCs w:val="24"/>
          <w:lang w:val="ru-RU"/>
        </w:rPr>
        <w:br/>
      </w:r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предмета «Ф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изическая культура» в 1 классе</w:t>
      </w:r>
    </w:p>
    <w:p w:rsidR="00B1790E" w:rsidRPr="00B1790E" w:rsidRDefault="00B1790E" w:rsidP="00B1790E">
      <w:pPr>
        <w:autoSpaceDE w:val="0"/>
        <w:autoSpaceDN w:val="0"/>
        <w:spacing w:after="0" w:line="271" w:lineRule="auto"/>
        <w:ind w:firstLine="180"/>
        <w:rPr>
          <w:sz w:val="24"/>
          <w:szCs w:val="24"/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составляет 99 часов.</w:t>
      </w:r>
    </w:p>
    <w:p w:rsidR="00433E85" w:rsidRPr="00B1790E" w:rsidRDefault="00433E85">
      <w:pPr>
        <w:autoSpaceDE w:val="0"/>
        <w:autoSpaceDN w:val="0"/>
        <w:spacing w:after="78" w:line="220" w:lineRule="exact"/>
        <w:rPr>
          <w:lang w:val="ru-RU"/>
        </w:rPr>
      </w:pPr>
    </w:p>
    <w:p w:rsidR="00433E85" w:rsidRPr="00B1790E" w:rsidRDefault="00E20559" w:rsidP="00B1790E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346" w:after="0" w:line="262" w:lineRule="auto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Исходные положения в физических упражнениях: стойки, упоры, седы, положения лёжа, сидя, у опоры.</w:t>
      </w:r>
    </w:p>
    <w:p w:rsidR="00433E85" w:rsidRPr="00E20559" w:rsidRDefault="00E2055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433E85" w:rsidRPr="00E20559" w:rsidRDefault="00E20559" w:rsidP="004A3FFA">
      <w:pPr>
        <w:autoSpaceDE w:val="0"/>
        <w:autoSpaceDN w:val="0"/>
        <w:spacing w:before="70" w:after="0" w:line="274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упражнений, проведении игр и спортивных эстафет.</w:t>
      </w:r>
    </w:p>
    <w:p w:rsidR="00433E85" w:rsidRPr="00E20559" w:rsidRDefault="00E2055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Распорядок дня. Личная гигиена. Основные правила личной гигиены.</w:t>
      </w:r>
    </w:p>
    <w:p w:rsidR="00433E85" w:rsidRPr="00E20559" w:rsidRDefault="00E20559" w:rsidP="004A3FFA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Самоконтроль. Строевые команды, построение, расчёт.</w:t>
      </w:r>
    </w:p>
    <w:p w:rsidR="00433E85" w:rsidRPr="00E20559" w:rsidRDefault="006A66BD" w:rsidP="006A66B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Физические </w:t>
      </w:r>
      <w:r w:rsidR="00E20559"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упражнения </w:t>
      </w:r>
      <w:r w:rsidR="00E20559" w:rsidRPr="00E20559">
        <w:rPr>
          <w:lang w:val="ru-RU"/>
        </w:rPr>
        <w:br/>
      </w:r>
      <w:r w:rsidR="00E20559" w:rsidRPr="00E20559">
        <w:rPr>
          <w:lang w:val="ru-RU"/>
        </w:rPr>
        <w:tab/>
      </w:r>
      <w:proofErr w:type="spellStart"/>
      <w:r w:rsidR="00E20559"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Упражнения</w:t>
      </w:r>
      <w:proofErr w:type="spellEnd"/>
      <w:r w:rsidR="00E20559"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по видам разминки </w:t>
      </w:r>
      <w:r w:rsidR="00E20559" w:rsidRPr="00E20559">
        <w:rPr>
          <w:lang w:val="ru-RU"/>
        </w:rPr>
        <w:br/>
      </w:r>
      <w:r w:rsidR="00E20559" w:rsidRPr="00E20559">
        <w:rPr>
          <w:lang w:val="ru-RU"/>
        </w:rPr>
        <w:tab/>
      </w:r>
      <w:r w:rsidR="00E20559"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разминка.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полупальцах</w:t>
      </w:r>
      <w:proofErr w:type="spellEnd"/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пятках («казачок»), шаги с продвижением вперёд на </w:t>
      </w:r>
      <w:proofErr w:type="spellStart"/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полупальцах</w:t>
      </w:r>
      <w:proofErr w:type="spellEnd"/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 выпрямленными коленями и в </w:t>
      </w:r>
      <w:proofErr w:type="spellStart"/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полуприседе</w:t>
      </w:r>
      <w:proofErr w:type="spellEnd"/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33E85" w:rsidRPr="00E20559" w:rsidRDefault="00E20559" w:rsidP="004A3FFA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Партерная разминка.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выворотности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стоп («крестик»); упражнения для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укрепления мышц ног, увеличения подвижности тазобедренных, коленных и голеностопных суставов («велосипед»).</w:t>
      </w:r>
    </w:p>
    <w:p w:rsidR="00433E85" w:rsidRPr="00E20559" w:rsidRDefault="00E20559" w:rsidP="004A3FFA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Подводящие упражнения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/>
        <w:ind w:right="432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 для развития моторики и координации с гимнастическим предметом </w:t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433E85" w:rsidRPr="00E20559" w:rsidRDefault="00E2055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Удержание гимнастического мяча. Баланс мяча на ладони, передача мяча из руки в руку.</w:t>
      </w:r>
    </w:p>
    <w:p w:rsidR="00433E85" w:rsidRPr="00E20559" w:rsidRDefault="00E20559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33E85" w:rsidRPr="00E20559" w:rsidRDefault="00E20559" w:rsidP="00B1790E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E20559">
        <w:rPr>
          <w:lang w:val="ru-RU"/>
        </w:rPr>
        <w:lastRenderedPageBreak/>
        <w:tab/>
      </w:r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 для развития координации и развития жизненно важных навыков и умений </w:t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B1790E" w:rsidRPr="00E20559" w:rsidRDefault="00B1790E" w:rsidP="00B1790E">
      <w:pPr>
        <w:autoSpaceDE w:val="0"/>
        <w:autoSpaceDN w:val="0"/>
        <w:spacing w:after="0" w:line="230" w:lineRule="auto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Освоение танцевальных шагов: «буратино», «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ковырялочка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», «верёвочка».</w:t>
      </w:r>
    </w:p>
    <w:p w:rsidR="00B1790E" w:rsidRPr="00E20559" w:rsidRDefault="00B1790E" w:rsidP="00B1790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Бег, сочетаемый с круговыми движениями руками.</w:t>
      </w:r>
    </w:p>
    <w:p w:rsidR="00B1790E" w:rsidRPr="00E20559" w:rsidRDefault="00B1790E" w:rsidP="00B1790E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E20559">
        <w:rPr>
          <w:lang w:val="ru-RU"/>
        </w:rPr>
        <w:tab/>
      </w:r>
      <w:proofErr w:type="spellStart"/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Игрыиигровыезадания</w:t>
      </w:r>
      <w:proofErr w:type="spellEnd"/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, </w:t>
      </w:r>
      <w:proofErr w:type="spellStart"/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спортивныеэстафеты</w:t>
      </w:r>
      <w:proofErr w:type="spellEnd"/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1790E" w:rsidRPr="00E20559" w:rsidRDefault="00B1790E" w:rsidP="00B1790E">
      <w:pPr>
        <w:autoSpaceDE w:val="0"/>
        <w:autoSpaceDN w:val="0"/>
        <w:spacing w:before="70" w:after="0" w:line="262" w:lineRule="auto"/>
        <w:ind w:left="180" w:right="2160"/>
        <w:rPr>
          <w:lang w:val="ru-RU"/>
        </w:rPr>
      </w:pPr>
      <w:proofErr w:type="spellStart"/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Организующиекомандыиприёмы</w:t>
      </w:r>
      <w:proofErr w:type="spellEnd"/>
      <w:r w:rsidRPr="00E2055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Освоение универсальных умений при выполнении организующих команд.</w:t>
      </w:r>
    </w:p>
    <w:p w:rsidR="00B1790E" w:rsidRPr="00E20559" w:rsidRDefault="00B1790E" w:rsidP="004A3FFA">
      <w:pPr>
        <w:rPr>
          <w:lang w:val="ru-RU"/>
        </w:rPr>
        <w:sectPr w:rsidR="00B1790E" w:rsidRPr="00E20559">
          <w:pgSz w:w="11900" w:h="16840"/>
          <w:pgMar w:top="298" w:right="638" w:bottom="29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316" w:right="1156" w:bottom="1440" w:left="666" w:header="720" w:footer="720" w:gutter="0"/>
          <w:cols w:space="720" w:equalWidth="0">
            <w:col w:w="10078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78" w:line="220" w:lineRule="exact"/>
        <w:rPr>
          <w:lang w:val="ru-RU"/>
        </w:rPr>
      </w:pPr>
    </w:p>
    <w:p w:rsidR="00433E85" w:rsidRPr="00B1790E" w:rsidRDefault="00E20559" w:rsidP="004A3FFA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ПЛАНИРУЕМЫЕ ОБРАЗОВАТЕЛЬНЫЕ РЕЗУЛЬТАТЫ</w:t>
      </w:r>
    </w:p>
    <w:p w:rsidR="00433E85" w:rsidRPr="00E20559" w:rsidRDefault="00E20559">
      <w:pPr>
        <w:autoSpaceDE w:val="0"/>
        <w:autoSpaceDN w:val="0"/>
        <w:spacing w:before="346" w:after="0" w:line="271" w:lineRule="auto"/>
        <w:ind w:right="720" w:firstLine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по физической культуре.</w:t>
      </w:r>
    </w:p>
    <w:p w:rsidR="00433E85" w:rsidRPr="00E20559" w:rsidRDefault="006A66BD" w:rsidP="006A66BD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</w:t>
      </w:r>
      <w:r w:rsidR="00E20559" w:rsidRPr="00B1790E">
        <w:rPr>
          <w:rFonts w:ascii="Times New Roman" w:eastAsia="Times New Roman" w:hAnsi="Times New Roman"/>
          <w:color w:val="000000"/>
          <w:sz w:val="24"/>
          <w:lang w:val="ru-RU"/>
        </w:rPr>
        <w:t>РЕЗУЛЬТАТЫ</w:t>
      </w:r>
      <w:r w:rsidR="00E20559"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="00E20559" w:rsidRPr="00E20559">
        <w:rPr>
          <w:lang w:val="ru-RU"/>
        </w:rPr>
        <w:br/>
      </w:r>
      <w:r w:rsidR="00E20559" w:rsidRPr="00E20559">
        <w:rPr>
          <w:lang w:val="ru-RU"/>
        </w:rPr>
        <w:tab/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едения и способствуют процессам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самопознания, саморазвития и социализации обучающихся.</w:t>
      </w:r>
    </w:p>
    <w:p w:rsidR="00433E85" w:rsidRPr="00E20559" w:rsidRDefault="00E20559" w:rsidP="004A3FFA">
      <w:pPr>
        <w:autoSpaceDE w:val="0"/>
        <w:autoSpaceDN w:val="0"/>
        <w:spacing w:before="72" w:after="0" w:line="271" w:lineRule="auto"/>
        <w:ind w:right="288"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433E85" w:rsidRPr="00B1790E" w:rsidRDefault="00E2055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Патриотическое воспитание:</w:t>
      </w:r>
    </w:p>
    <w:p w:rsidR="00433E85" w:rsidRPr="00E20559" w:rsidRDefault="00E20559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ценностное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433E85" w:rsidRPr="00B1790E" w:rsidRDefault="00E2055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Гражданское воспитание:</w:t>
      </w:r>
    </w:p>
    <w:p w:rsidR="00433E85" w:rsidRPr="00E20559" w:rsidRDefault="00E20559" w:rsidP="004A3FFA">
      <w:pPr>
        <w:autoSpaceDE w:val="0"/>
        <w:autoSpaceDN w:val="0"/>
        <w:spacing w:before="178" w:after="0" w:line="286" w:lineRule="auto"/>
        <w:ind w:left="42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433E85" w:rsidRPr="00B1790E" w:rsidRDefault="00E20559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Ценности научного познания:</w:t>
      </w:r>
    </w:p>
    <w:p w:rsidR="00433E85" w:rsidRPr="00E20559" w:rsidRDefault="00E20559">
      <w:pPr>
        <w:autoSpaceDE w:val="0"/>
        <w:autoSpaceDN w:val="0"/>
        <w:spacing w:before="180" w:after="0" w:line="262" w:lineRule="auto"/>
        <w:ind w:left="420" w:right="576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знание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433E85" w:rsidRPr="00E20559" w:rsidRDefault="00E20559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433E85" w:rsidRPr="00E20559" w:rsidRDefault="00E20559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познавательная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технологий;</w:t>
      </w:r>
    </w:p>
    <w:p w:rsidR="00433E85" w:rsidRDefault="004A3FFA">
      <w:pPr>
        <w:autoSpaceDE w:val="0"/>
        <w:autoSpaceDN w:val="0"/>
        <w:spacing w:before="238" w:after="0" w:line="271" w:lineRule="auto"/>
        <w:ind w:left="420" w:right="432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обучению и познанию, любознательность, готовность и способность к </w:t>
      </w:r>
      <w:r w:rsidR="00E20559" w:rsidRPr="00E20559">
        <w:rPr>
          <w:lang w:val="ru-RU"/>
        </w:rPr>
        <w:br/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4A3FFA" w:rsidRDefault="004A3FFA">
      <w:pPr>
        <w:autoSpaceDE w:val="0"/>
        <w:autoSpaceDN w:val="0"/>
        <w:spacing w:before="238" w:after="0" w:line="271" w:lineRule="auto"/>
        <w:ind w:left="420" w:right="432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4A3FFA" w:rsidRPr="004A3FFA" w:rsidRDefault="004A3FFA" w:rsidP="004A3FFA">
      <w:pPr>
        <w:rPr>
          <w:rFonts w:ascii="Times New Roman" w:eastAsia="Times New Roman" w:hAnsi="Times New Roman"/>
          <w:color w:val="000000"/>
          <w:sz w:val="24"/>
          <w:lang w:val="ru-RU"/>
        </w:rPr>
      </w:pPr>
      <w:r w:rsidRPr="004A3FFA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Формирование культуры здоровья:</w:t>
      </w:r>
    </w:p>
    <w:p w:rsidR="00433E85" w:rsidRPr="00E20559" w:rsidRDefault="004A3FFA" w:rsidP="004A3FFA">
      <w:pPr>
        <w:autoSpaceDE w:val="0"/>
        <w:autoSpaceDN w:val="0"/>
        <w:spacing w:after="0" w:line="281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своего здоровья для себя, общества, государства; ответственное </w:t>
      </w:r>
      <w:r w:rsidR="00E20559" w:rsidRPr="00E20559">
        <w:rPr>
          <w:lang w:val="ru-RU"/>
        </w:rPr>
        <w:br/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433E85" w:rsidRPr="00B1790E" w:rsidRDefault="00E20559" w:rsidP="004A3FFA">
      <w:pPr>
        <w:autoSpaceDE w:val="0"/>
        <w:autoSpaceDN w:val="0"/>
        <w:spacing w:before="178" w:after="0" w:line="230" w:lineRule="auto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Экологическое воспитание:</w:t>
      </w:r>
    </w:p>
    <w:p w:rsidR="00433E85" w:rsidRPr="00E20559" w:rsidRDefault="004A3FFA" w:rsidP="004A3FFA">
      <w:pPr>
        <w:autoSpaceDE w:val="0"/>
        <w:autoSpaceDN w:val="0"/>
        <w:spacing w:before="178" w:after="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33E85" w:rsidRPr="00E20559" w:rsidRDefault="004A3FFA" w:rsidP="004A3FFA">
      <w:pPr>
        <w:autoSpaceDE w:val="0"/>
        <w:autoSpaceDN w:val="0"/>
        <w:spacing w:before="240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433E85" w:rsidRPr="00B1790E" w:rsidRDefault="00E20559" w:rsidP="00B1790E">
      <w:pPr>
        <w:autoSpaceDE w:val="0"/>
        <w:autoSpaceDN w:val="0"/>
        <w:spacing w:before="298" w:after="0" w:line="230" w:lineRule="auto"/>
        <w:ind w:left="180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  <w:rPr>
          <w:lang w:val="ru-RU"/>
        </w:rPr>
      </w:pP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433E85" w:rsidRPr="00E20559" w:rsidRDefault="00E20559" w:rsidP="004A3FFA">
      <w:pPr>
        <w:autoSpaceDE w:val="0"/>
        <w:autoSpaceDN w:val="0"/>
        <w:spacing w:before="70" w:after="0" w:line="283" w:lineRule="auto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В составе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433E85" w:rsidRPr="00E20559" w:rsidRDefault="00E20559" w:rsidP="004A3FFA">
      <w:pPr>
        <w:tabs>
          <w:tab w:val="left" w:pos="180"/>
        </w:tabs>
        <w:autoSpaceDE w:val="0"/>
        <w:autoSpaceDN w:val="0"/>
        <w:spacing w:before="70" w:after="0"/>
        <w:ind w:right="864"/>
        <w:jc w:val="both"/>
        <w:rPr>
          <w:lang w:val="ru-RU"/>
        </w:rPr>
      </w:pPr>
      <w:r w:rsidRPr="00E20559">
        <w:rPr>
          <w:lang w:val="ru-RU"/>
        </w:rPr>
        <w:tab/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, отражающие методы познания окружающего мира:</w:t>
      </w:r>
    </w:p>
    <w:p w:rsidR="00433E85" w:rsidRPr="00E20559" w:rsidRDefault="004A3FFA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433E85" w:rsidRPr="00E20559" w:rsidRDefault="00E20559" w:rsidP="004A3FFA">
      <w:pPr>
        <w:autoSpaceDE w:val="0"/>
        <w:autoSpaceDN w:val="0"/>
        <w:spacing w:before="240" w:after="0" w:line="262" w:lineRule="auto"/>
        <w:ind w:left="420" w:right="864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выявлять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33E85" w:rsidRPr="00E20559" w:rsidRDefault="00E20559" w:rsidP="004A3FFA">
      <w:pPr>
        <w:autoSpaceDE w:val="0"/>
        <w:autoSpaceDN w:val="0"/>
        <w:spacing w:before="238" w:after="0" w:line="262" w:lineRule="auto"/>
        <w:ind w:left="420" w:right="864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безопасного поведения при освоении физических упражнений, плавании;</w:t>
      </w:r>
    </w:p>
    <w:p w:rsidR="00433E85" w:rsidRPr="00E20559" w:rsidRDefault="00E20559" w:rsidP="004A3FFA">
      <w:pPr>
        <w:autoSpaceDE w:val="0"/>
        <w:autoSpaceDN w:val="0"/>
        <w:spacing w:before="238" w:after="0" w:line="262" w:lineRule="auto"/>
        <w:ind w:left="420" w:right="1152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связь между физическими упражнениями и их влиянием на развитие физических качеств;</w:t>
      </w:r>
    </w:p>
    <w:p w:rsidR="00433E85" w:rsidRPr="00E20559" w:rsidRDefault="00E20559" w:rsidP="004A3FFA">
      <w:pPr>
        <w:autoSpaceDE w:val="0"/>
        <w:autoSpaceDN w:val="0"/>
        <w:spacing w:before="238" w:after="0"/>
        <w:ind w:left="420" w:right="432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преимущественному воздействию на развитие отдельных качеств (способностей) человека;</w:t>
      </w:r>
    </w:p>
    <w:p w:rsidR="00433E85" w:rsidRPr="00E20559" w:rsidRDefault="00E20559" w:rsidP="004A3FFA">
      <w:pPr>
        <w:autoSpaceDE w:val="0"/>
        <w:autoSpaceDN w:val="0"/>
        <w:spacing w:before="238" w:after="0" w:line="271" w:lineRule="auto"/>
        <w:ind w:left="420" w:right="432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приводить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33E85" w:rsidRPr="00E20559" w:rsidRDefault="00433E85" w:rsidP="004A3FFA">
      <w:pPr>
        <w:jc w:val="both"/>
        <w:rPr>
          <w:lang w:val="ru-RU"/>
        </w:rPr>
        <w:sectPr w:rsidR="00433E85" w:rsidRPr="00E20559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72" w:line="220" w:lineRule="exact"/>
        <w:rPr>
          <w:lang w:val="ru-RU"/>
        </w:rPr>
      </w:pPr>
    </w:p>
    <w:p w:rsidR="00433E85" w:rsidRPr="00E20559" w:rsidRDefault="00E20559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33E85" w:rsidRPr="00E20559" w:rsidRDefault="00E20559" w:rsidP="004A3FFA">
      <w:pPr>
        <w:autoSpaceDE w:val="0"/>
        <w:autoSpaceDN w:val="0"/>
        <w:spacing w:before="238" w:after="0"/>
        <w:ind w:left="420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формировать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433E85" w:rsidRPr="00E20559" w:rsidRDefault="00E20559" w:rsidP="004A3FFA">
      <w:pPr>
        <w:autoSpaceDE w:val="0"/>
        <w:autoSpaceDN w:val="0"/>
        <w:spacing w:before="238" w:after="0"/>
        <w:ind w:left="420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овладевать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базовыми предметными и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межпредметными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понятиями, отражающими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33E85" w:rsidRPr="00E20559" w:rsidRDefault="00E20559" w:rsidP="004A3FFA">
      <w:pPr>
        <w:autoSpaceDE w:val="0"/>
        <w:autoSpaceDN w:val="0"/>
        <w:spacing w:before="240" w:after="0" w:line="271" w:lineRule="auto"/>
        <w:ind w:left="420" w:right="144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информацию, полученную посредством наблюдений, просмотра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33E85" w:rsidRPr="00E20559" w:rsidRDefault="00E20559" w:rsidP="004A3FFA">
      <w:pPr>
        <w:autoSpaceDE w:val="0"/>
        <w:autoSpaceDN w:val="0"/>
        <w:spacing w:before="238" w:after="0"/>
        <w:ind w:left="420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объективность информации и возможности её использования для решения конкретных учебных задач.</w:t>
      </w:r>
    </w:p>
    <w:p w:rsidR="00433E85" w:rsidRPr="00E20559" w:rsidRDefault="00E20559" w:rsidP="004A3FFA">
      <w:pPr>
        <w:autoSpaceDE w:val="0"/>
        <w:autoSpaceDN w:val="0"/>
        <w:spacing w:before="178" w:after="0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, отражающие способность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внеучебных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ситуациях; самостоятельную организацию речевой деятельности в устной и письменной форме:</w:t>
      </w:r>
    </w:p>
    <w:p w:rsidR="00433E85" w:rsidRPr="00E20559" w:rsidRDefault="00E20559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вступать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33E85" w:rsidRPr="00E20559" w:rsidRDefault="00E20559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описывать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влияние физической культуры на здоровье и эмоциональное благополучие человека;</w:t>
      </w:r>
    </w:p>
    <w:p w:rsidR="00433E85" w:rsidRPr="00E20559" w:rsidRDefault="00E20559">
      <w:pPr>
        <w:autoSpaceDE w:val="0"/>
        <w:autoSpaceDN w:val="0"/>
        <w:spacing w:before="238" w:after="0" w:line="262" w:lineRule="auto"/>
        <w:ind w:left="420" w:right="1008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строить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33E85" w:rsidRPr="00E20559" w:rsidRDefault="00E20559">
      <w:pPr>
        <w:autoSpaceDE w:val="0"/>
        <w:autoSpaceDN w:val="0"/>
        <w:spacing w:before="240" w:after="0"/>
        <w:ind w:left="420" w:right="144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организовывать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33E85" w:rsidRPr="00E20559" w:rsidRDefault="00E20559">
      <w:pPr>
        <w:autoSpaceDE w:val="0"/>
        <w:autoSpaceDN w:val="0"/>
        <w:spacing w:before="238" w:after="0" w:line="271" w:lineRule="auto"/>
        <w:ind w:left="420" w:right="864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33E85" w:rsidRPr="00E20559" w:rsidRDefault="00E20559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продуктивно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433E85" w:rsidRPr="00E20559" w:rsidRDefault="00E2055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конструктивно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разрешать конфликты посредством учёта интересов сторон и сотрудничества.</w:t>
      </w:r>
    </w:p>
    <w:p w:rsidR="00433E85" w:rsidRPr="00E20559" w:rsidRDefault="00E2055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, отражающие способности обучающегося</w:t>
      </w:r>
    </w:p>
    <w:p w:rsidR="00433E85" w:rsidRPr="00E20559" w:rsidRDefault="00433E85">
      <w:pPr>
        <w:rPr>
          <w:lang w:val="ru-RU"/>
        </w:rPr>
        <w:sectPr w:rsidR="00433E85" w:rsidRPr="00E20559">
          <w:pgSz w:w="11900" w:h="16840"/>
          <w:pgMar w:top="292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66" w:line="220" w:lineRule="exact"/>
        <w:rPr>
          <w:lang w:val="ru-RU"/>
        </w:rPr>
      </w:pPr>
    </w:p>
    <w:p w:rsidR="00433E85" w:rsidRPr="00E20559" w:rsidRDefault="00E20559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433E85" w:rsidRPr="00E20559" w:rsidRDefault="00E20559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33E85" w:rsidRPr="00E20559" w:rsidRDefault="00E20559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контролировать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433E85" w:rsidRPr="00E20559" w:rsidRDefault="00E2055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предусматривать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возникновение возможных ситуаций, опасных для здоровья и жизни;</w:t>
      </w:r>
    </w:p>
    <w:p w:rsidR="00433E85" w:rsidRPr="00E20559" w:rsidRDefault="00E20559">
      <w:pPr>
        <w:autoSpaceDE w:val="0"/>
        <w:autoSpaceDN w:val="0"/>
        <w:spacing w:before="238" w:after="0" w:line="274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волевую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433E85" w:rsidRPr="00E20559" w:rsidRDefault="00E20559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информационную, познавательную и практическую деятельность с использованием различных средств информации и коммуникации.</w:t>
      </w:r>
    </w:p>
    <w:p w:rsidR="00433E85" w:rsidRPr="00B1790E" w:rsidRDefault="00E20559" w:rsidP="00B1790E">
      <w:pPr>
        <w:autoSpaceDE w:val="0"/>
        <w:autoSpaceDN w:val="0"/>
        <w:spacing w:before="298" w:after="0" w:line="230" w:lineRule="auto"/>
        <w:ind w:left="180"/>
        <w:jc w:val="center"/>
        <w:rPr>
          <w:lang w:val="ru-RU"/>
        </w:rPr>
      </w:pPr>
      <w:r w:rsidRPr="00B1790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</w:t>
      </w:r>
    </w:p>
    <w:p w:rsidR="00433E85" w:rsidRPr="00E20559" w:rsidRDefault="00E20559" w:rsidP="00B1790E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jc w:val="both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433E85" w:rsidRPr="00E20559" w:rsidRDefault="00E20559" w:rsidP="00B1790E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433E85" w:rsidRPr="00E20559" w:rsidRDefault="00E20559" w:rsidP="00B1790E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гимнастические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33E85" w:rsidRPr="00E20559" w:rsidRDefault="004A3FFA" w:rsidP="00B1790E">
      <w:pPr>
        <w:autoSpaceDE w:val="0"/>
        <w:autoSpaceDN w:val="0"/>
        <w:spacing w:before="238" w:after="0" w:line="281" w:lineRule="auto"/>
        <w:ind w:left="420" w:right="144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E20559" w:rsidRPr="00E20559">
        <w:rPr>
          <w:rFonts w:ascii="Times New Roman" w:eastAsia="Times New Roman" w:hAnsi="Times New Roman"/>
          <w:color w:val="000000"/>
          <w:sz w:val="24"/>
          <w:lang w:val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433E85" w:rsidRPr="00E20559" w:rsidRDefault="00E20559" w:rsidP="00B1790E">
      <w:pPr>
        <w:autoSpaceDE w:val="0"/>
        <w:autoSpaceDN w:val="0"/>
        <w:spacing w:before="238" w:after="0"/>
        <w:ind w:left="420" w:right="576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туристические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33E85" w:rsidRPr="00E20559" w:rsidRDefault="00E20559" w:rsidP="00B1790E">
      <w:pPr>
        <w:autoSpaceDE w:val="0"/>
        <w:autoSpaceDN w:val="0"/>
        <w:spacing w:before="238" w:after="0" w:line="281" w:lineRule="auto"/>
        <w:ind w:left="420" w:right="144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спортивные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спортивные игровые упражнения, спортивные туристические упражнения).</w:t>
      </w:r>
    </w:p>
    <w:p w:rsidR="00433E85" w:rsidRPr="00E20559" w:rsidRDefault="00433E85" w:rsidP="00B1790E">
      <w:pPr>
        <w:jc w:val="both"/>
        <w:rPr>
          <w:lang w:val="ru-RU"/>
        </w:rPr>
        <w:sectPr w:rsidR="00433E85" w:rsidRPr="00E20559">
          <w:pgSz w:w="11900" w:h="16840"/>
          <w:pgMar w:top="286" w:right="706" w:bottom="408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78" w:line="220" w:lineRule="exact"/>
        <w:rPr>
          <w:lang w:val="ru-RU"/>
        </w:rPr>
      </w:pPr>
    </w:p>
    <w:p w:rsidR="00433E85" w:rsidRPr="00E20559" w:rsidRDefault="00E20559">
      <w:pPr>
        <w:autoSpaceDE w:val="0"/>
        <w:autoSpaceDN w:val="0"/>
        <w:spacing w:after="0" w:line="262" w:lineRule="auto"/>
        <w:ind w:left="180" w:right="432"/>
        <w:rPr>
          <w:lang w:val="ru-RU"/>
        </w:rPr>
      </w:pP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отражают </w:t>
      </w:r>
      <w:proofErr w:type="spell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определённых умений. </w:t>
      </w: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>1) Знания о физической культуре:</w:t>
      </w:r>
    </w:p>
    <w:p w:rsidR="00433E85" w:rsidRPr="00E20559" w:rsidRDefault="00E20559" w:rsidP="00B1790E">
      <w:pPr>
        <w:autoSpaceDE w:val="0"/>
        <w:autoSpaceDN w:val="0"/>
        <w:spacing w:before="178" w:after="0" w:line="262" w:lineRule="auto"/>
        <w:ind w:left="420" w:right="288"/>
        <w:jc w:val="both"/>
        <w:rPr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основные предметные области физической культуры (гимнастика, игры, туризм, спорт);—  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жизни;— 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бассейне);—  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координационных способностей;—  знать основные виды разминки.</w:t>
      </w:r>
    </w:p>
    <w:p w:rsidR="00433E85" w:rsidRPr="00E20559" w:rsidRDefault="00E20559" w:rsidP="001704C3">
      <w:pPr>
        <w:tabs>
          <w:tab w:val="left" w:pos="180"/>
        </w:tabs>
        <w:autoSpaceDE w:val="0"/>
        <w:autoSpaceDN w:val="0"/>
        <w:spacing w:before="178" w:after="0" w:line="271" w:lineRule="auto"/>
        <w:ind w:right="1152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2) Способы физкультурной деятельности: </w:t>
      </w:r>
      <w:r w:rsidRPr="00E20559">
        <w:rPr>
          <w:lang w:val="ru-RU"/>
        </w:rPr>
        <w:br/>
      </w: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Самостоятельные занятия общеразвивающими и </w:t>
      </w:r>
      <w:proofErr w:type="spellStart"/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>здоровьеформирующими</w:t>
      </w:r>
      <w:proofErr w:type="spellEnd"/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физическими упражнениями:</w:t>
      </w:r>
    </w:p>
    <w:p w:rsidR="00433E85" w:rsidRPr="00E20559" w:rsidRDefault="00E20559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выбирать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433E85" w:rsidRPr="00E20559" w:rsidRDefault="00E20559" w:rsidP="00B1790E">
      <w:pPr>
        <w:autoSpaceDE w:val="0"/>
        <w:autoSpaceDN w:val="0"/>
        <w:spacing w:before="238" w:after="0"/>
        <w:ind w:left="420" w:right="720"/>
        <w:jc w:val="both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составлять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и выполнять индивидуальный распорядок дня с включением утренней гимнастики, физкультминуток, выполнения упражнений гимнастики; измерять и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33E85" w:rsidRPr="00E20559" w:rsidRDefault="00E20559">
      <w:pPr>
        <w:tabs>
          <w:tab w:val="left" w:pos="180"/>
        </w:tabs>
        <w:autoSpaceDE w:val="0"/>
        <w:autoSpaceDN w:val="0"/>
        <w:spacing w:before="178" w:after="0" w:line="262" w:lineRule="auto"/>
        <w:ind w:right="1296"/>
        <w:rPr>
          <w:lang w:val="ru-RU"/>
        </w:rPr>
      </w:pPr>
      <w:r w:rsidRPr="00E20559">
        <w:rPr>
          <w:lang w:val="ru-RU"/>
        </w:rPr>
        <w:tab/>
      </w: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433E85" w:rsidRPr="00E20559" w:rsidRDefault="00E20559">
      <w:pPr>
        <w:autoSpaceDE w:val="0"/>
        <w:autoSpaceDN w:val="0"/>
        <w:spacing w:before="180" w:after="0" w:line="281" w:lineRule="auto"/>
        <w:ind w:left="420"/>
        <w:rPr>
          <w:lang w:val="ru-RU"/>
        </w:rPr>
      </w:pPr>
      <w:proofErr w:type="gramStart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участвовать</w:t>
      </w:r>
      <w:proofErr w:type="gramEnd"/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 xml:space="preserve">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433E85" w:rsidRPr="00E20559" w:rsidRDefault="00E20559">
      <w:pPr>
        <w:autoSpaceDE w:val="0"/>
        <w:autoSpaceDN w:val="0"/>
        <w:spacing w:before="178" w:after="0" w:line="262" w:lineRule="auto"/>
        <w:ind w:left="180" w:right="5328"/>
        <w:rPr>
          <w:lang w:val="ru-RU"/>
        </w:rPr>
      </w:pPr>
      <w:r w:rsidRPr="00E2055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3) Физическое совершенствование: </w:t>
      </w:r>
      <w:r w:rsidRPr="00E20559">
        <w:rPr>
          <w:lang w:val="ru-RU"/>
        </w:rPr>
        <w:br/>
      </w:r>
      <w:r w:rsidRPr="00E20559">
        <w:rPr>
          <w:rFonts w:ascii="Times New Roman" w:eastAsia="Times New Roman" w:hAnsi="Times New Roman"/>
          <w:i/>
          <w:color w:val="000000"/>
          <w:sz w:val="24"/>
          <w:lang w:val="ru-RU"/>
        </w:rPr>
        <w:t>Физкультурно-оздоровительная деятельность:</w:t>
      </w:r>
    </w:p>
    <w:p w:rsidR="005D6260" w:rsidRPr="005D6260" w:rsidRDefault="00E20559" w:rsidP="005D6260">
      <w:pPr>
        <w:autoSpaceDE w:val="0"/>
        <w:autoSpaceDN w:val="0"/>
        <w:spacing w:before="178" w:after="0" w:line="262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E20559">
        <w:rPr>
          <w:rFonts w:ascii="Times New Roman" w:eastAsia="Times New Roman" w:hAnsi="Times New Roman"/>
          <w:color w:val="000000"/>
          <w:sz w:val="24"/>
          <w:lang w:val="ru-RU"/>
        </w:rPr>
        <w:t>—  осваивать технику выполнения гимнастических упражнений для формирования опорно-двигательного аппарата, включая гимнастический шаг, мягкий бег;— 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веса;— 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  <w:r w:rsidR="005D6260" w:rsidRPr="005D6260">
        <w:rPr>
          <w:lang w:val="ru-RU"/>
        </w:rPr>
        <w:t xml:space="preserve"> </w:t>
      </w:r>
      <w:r w:rsidR="005D6260" w:rsidRPr="005D6260">
        <w:rPr>
          <w:rFonts w:ascii="Times New Roman" w:eastAsia="Times New Roman" w:hAnsi="Times New Roman"/>
          <w:color w:val="000000"/>
          <w:sz w:val="24"/>
          <w:lang w:val="ru-RU"/>
        </w:rPr>
        <w:t>—  осваивать гимнастические упражнения, направленные на развитие жизненно важных навыков и умений (группировка, кувырки; повороты в обе стор</w:t>
      </w:r>
      <w:r w:rsidR="005D6260">
        <w:rPr>
          <w:rFonts w:ascii="Times New Roman" w:eastAsia="Times New Roman" w:hAnsi="Times New Roman"/>
          <w:color w:val="000000"/>
          <w:sz w:val="24"/>
          <w:lang w:val="ru-RU"/>
        </w:rPr>
        <w:t xml:space="preserve">оны; равновесие на каждой ноге </w:t>
      </w:r>
      <w:r w:rsidR="005D6260" w:rsidRPr="005D6260">
        <w:rPr>
          <w:rFonts w:ascii="Times New Roman" w:eastAsia="Times New Roman" w:hAnsi="Times New Roman"/>
          <w:color w:val="000000"/>
          <w:sz w:val="24"/>
          <w:lang w:val="ru-RU"/>
        </w:rPr>
        <w:t>попеременно; прыжки толчком с двух ног вперёд, на</w:t>
      </w:r>
      <w:r w:rsidR="005D6260">
        <w:rPr>
          <w:rFonts w:ascii="Times New Roman" w:eastAsia="Times New Roman" w:hAnsi="Times New Roman"/>
          <w:color w:val="000000"/>
          <w:sz w:val="24"/>
          <w:lang w:val="ru-RU"/>
        </w:rPr>
        <w:t>зад, с поворотом в обе стороны;</w:t>
      </w:r>
      <w:r w:rsidR="005D6260" w:rsidRPr="005D6260">
        <w:rPr>
          <w:rFonts w:ascii="Times New Roman" w:eastAsia="Times New Roman" w:hAnsi="Times New Roman"/>
          <w:color w:val="000000"/>
          <w:sz w:val="24"/>
          <w:lang w:val="ru-RU"/>
        </w:rPr>
        <w:t>—  осваивать способы игровой деятельности.</w:t>
      </w:r>
    </w:p>
    <w:p w:rsidR="00433E85" w:rsidRDefault="00433E85" w:rsidP="005D6260">
      <w:pPr>
        <w:autoSpaceDE w:val="0"/>
        <w:autoSpaceDN w:val="0"/>
        <w:spacing w:before="178" w:after="0" w:line="262" w:lineRule="auto"/>
        <w:ind w:left="420"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5D6260" w:rsidRDefault="005D6260" w:rsidP="005D6260">
      <w:pPr>
        <w:autoSpaceDE w:val="0"/>
        <w:autoSpaceDN w:val="0"/>
        <w:spacing w:before="178" w:after="0" w:line="262" w:lineRule="auto"/>
        <w:ind w:left="420"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5D6260" w:rsidRPr="00E20559" w:rsidRDefault="005D6260" w:rsidP="005D6260">
      <w:pPr>
        <w:autoSpaceDE w:val="0"/>
        <w:autoSpaceDN w:val="0"/>
        <w:spacing w:before="178" w:after="0" w:line="262" w:lineRule="auto"/>
        <w:ind w:right="576"/>
        <w:rPr>
          <w:lang w:val="ru-RU"/>
        </w:rPr>
        <w:sectPr w:rsidR="005D6260" w:rsidRPr="00E20559">
          <w:pgSz w:w="11900" w:h="16840"/>
          <w:pgMar w:top="298" w:right="710" w:bottom="302" w:left="666" w:header="720" w:footer="720" w:gutter="0"/>
          <w:cols w:space="720" w:equalWidth="0">
            <w:col w:w="10524" w:space="0"/>
          </w:cols>
          <w:docGrid w:linePitch="360"/>
        </w:sectPr>
      </w:pPr>
    </w:p>
    <w:p w:rsidR="00433E85" w:rsidRPr="00E20559" w:rsidRDefault="00433E85">
      <w:pPr>
        <w:autoSpaceDE w:val="0"/>
        <w:autoSpaceDN w:val="0"/>
        <w:spacing w:after="64" w:line="220" w:lineRule="exact"/>
        <w:rPr>
          <w:lang w:val="ru-RU"/>
        </w:rPr>
      </w:pPr>
    </w:p>
    <w:p w:rsidR="00433E85" w:rsidRPr="00E20559" w:rsidRDefault="00E20559" w:rsidP="00B1790E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E20559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ТЕМАТИЧЕСКОЕ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260"/>
        <w:gridCol w:w="528"/>
        <w:gridCol w:w="1104"/>
        <w:gridCol w:w="1140"/>
        <w:gridCol w:w="806"/>
        <w:gridCol w:w="4058"/>
        <w:gridCol w:w="828"/>
        <w:gridCol w:w="1382"/>
      </w:tblGrid>
      <w:tr w:rsidR="00433E8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433E85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</w:tr>
      <w:tr w:rsidR="00433E85" w:rsidRPr="00C656E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Знания о физической культуре</w:t>
            </w:r>
          </w:p>
        </w:tc>
      </w:tr>
      <w:tr w:rsidR="00433E85" w:rsidRPr="00C656E7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Физическая культура: Гимнастика. Игры. Туризм. Спорт. Важность регулярных занятий физической культурой в рамках учебной и внеурочной деятельности.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урока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 ГТО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необходимую информацию по темам: Гимнастика. Игры. Туризм. Спорт;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понятие: Физическая культура; Понимать и формулировать задачи «ГТО»;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45" w:lineRule="auto"/>
              <w:ind w:left="72"/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Гимнастический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шаг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  <w:p w:rsidR="00433E85" w:rsidRDefault="00E20559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Гимнастический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мягкий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бег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хореографические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позиции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общие принципы выполнения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гимнастических упражнений;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раскрывать основные безопасные принципы поведения на уроках физической культуры;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состав одежды для занятий физическими упражнениями, основной перечень необходимого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спортивного оборудования и инвентаря для занятий основной гимнастикой;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раскрывать основные безопасные принципы поведения на уроках физической культуры;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Распорядок дня. Личная гигиена. Основные правила личной гигиены.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Закаливание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составлять распорядок дня;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правила личной гигиены и правила закаливания;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Строевые команды, виды построения, расчёта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строевые команды и определения при организации строя;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>
        <w:trPr>
          <w:trHeight w:hRule="exact" w:val="348"/>
        </w:trPr>
        <w:tc>
          <w:tcPr>
            <w:tcW w:w="5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</w:tr>
      <w:tr w:rsidR="00433E85">
        <w:trPr>
          <w:trHeight w:hRule="exact" w:val="46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физкультурной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</w:tr>
      <w:tr w:rsidR="00433E85" w:rsidRPr="00C656E7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здоровьеформирующими</w:t>
            </w:r>
            <w:proofErr w:type="spellEnd"/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физическими упражнениями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Отбирать и составлять упражнения основной гимнастики для утренней зарядки и физкультминуток;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измерять соотношение массы и длины тела;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Общаться и взаимодействовать в игровой деятельности; Составлять игровые задания;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 определять внешние признаки утомления во время занятий гимнастикой;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рекомендации по дыханию и технике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физических упражнений;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и самостоятельно организовывать построения по строевым командам: «Становись!», 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Равняйсь!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Смирно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!», «Вольно!», «Отставить!», «Разойдись», 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По-порядку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рассчитайсь!», «На первый—второй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рассчитайсь!», «На первый—третий рассчитайсь!»;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>
        <w:trPr>
          <w:trHeight w:hRule="exact" w:val="328"/>
        </w:trPr>
        <w:tc>
          <w:tcPr>
            <w:tcW w:w="5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6840" w:h="11900"/>
          <w:pgMar w:top="282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260"/>
        <w:gridCol w:w="528"/>
        <w:gridCol w:w="1104"/>
        <w:gridCol w:w="1140"/>
        <w:gridCol w:w="806"/>
        <w:gridCol w:w="4058"/>
        <w:gridCol w:w="828"/>
        <w:gridCol w:w="1382"/>
      </w:tblGrid>
      <w:tr w:rsidR="00433E8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Физкультурно-оздоровительная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деятельность</w:t>
            </w:r>
            <w:proofErr w:type="spellEnd"/>
          </w:p>
        </w:tc>
      </w:tr>
      <w:tr w:rsidR="00433E85" w:rsidRPr="00C656E7">
        <w:trPr>
          <w:trHeight w:hRule="exact" w:val="17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упражнений основной </w:t>
            </w:r>
            <w:proofErr w:type="gramStart"/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гимнастики: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</w:t>
            </w:r>
            <w:proofErr w:type="gramEnd"/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для формирования и развития опорно-двигательного аппарата;— для развития координации, моторики и жизненно важных навыков и умений.</w:t>
            </w:r>
          </w:p>
          <w:p w:rsidR="00433E85" w:rsidRPr="00E20559" w:rsidRDefault="00E20559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 величины нагрузки и дыхания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универсальных умений по самостоятельному выполнению упражнений для формирования и развития опорно-двигательного аппарата;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универсальных умений контролировать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величину нагрузки;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универсальных умений контролировать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дыхание во время выполнения гимнастических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Игры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игровые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задания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Музыкально-сценические игры. Игровые задания. Спортивные эстафеты с мячом, со скакалкой;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 w:rsidRPr="00C656E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Организующие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команды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приемы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универсальных умений при выполнении организующих команд: «Становись!», 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Равняйсь!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Смирно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!», 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Вольно!»,«Отставить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!», «Разойдись», «По порядку рассчитайсь!», «На первый—второй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рассчитайсь!», «На первый—третий рассчитайсь!»;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>
        <w:trPr>
          <w:trHeight w:hRule="exact" w:val="348"/>
        </w:trPr>
        <w:tc>
          <w:tcPr>
            <w:tcW w:w="5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56</w:t>
            </w:r>
          </w:p>
        </w:tc>
        <w:tc>
          <w:tcPr>
            <w:tcW w:w="9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</w:tr>
      <w:tr w:rsidR="00433E8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Спортивно-оздоровительная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деятельность</w:t>
            </w:r>
            <w:proofErr w:type="spellEnd"/>
          </w:p>
        </w:tc>
      </w:tr>
      <w:tr w:rsidR="00433E85" w:rsidRPr="00C656E7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универсальных умений по самостоятельному выполнению спортивных упражнений (по выбору), в т. ч.</w:t>
            </w:r>
          </w:p>
          <w:p w:rsidR="00433E85" w:rsidRPr="00E20559" w:rsidRDefault="00E20559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через игры и игровые задания;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433E85">
            <w:pPr>
              <w:rPr>
                <w:lang w:val="ru-RU"/>
              </w:rPr>
            </w:pPr>
          </w:p>
        </w:tc>
      </w:tr>
      <w:tr w:rsidR="00433E85">
        <w:trPr>
          <w:trHeight w:hRule="exact" w:val="348"/>
        </w:trPr>
        <w:tc>
          <w:tcPr>
            <w:tcW w:w="565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9318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</w:tr>
      <w:tr w:rsidR="00433E85">
        <w:trPr>
          <w:trHeight w:hRule="exact" w:val="328"/>
        </w:trPr>
        <w:tc>
          <w:tcPr>
            <w:tcW w:w="5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78" w:line="220" w:lineRule="exact"/>
      </w:pPr>
    </w:p>
    <w:p w:rsidR="00433E85" w:rsidRDefault="00E20559" w:rsidP="00B1790E">
      <w:pPr>
        <w:autoSpaceDE w:val="0"/>
        <w:autoSpaceDN w:val="0"/>
        <w:spacing w:after="320" w:line="230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433E85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33E85" w:rsidRDefault="00433E85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E85" w:rsidRDefault="00433E85"/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Инструктаж по ТБ. Ходьба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подсчет.Ходьба</w:t>
            </w:r>
            <w:proofErr w:type="spellEnd"/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носках, на пятках. </w:t>
            </w: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Обычный бег.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Ходьба под счет. Ходьба на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носках,на</w:t>
            </w:r>
            <w:proofErr w:type="spellEnd"/>
            <w:proofErr w:type="gramEnd"/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пятках.Обычный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бег. </w:t>
            </w: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Бег с ускорением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Бег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30,60м.подвижнаяигра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«Гуси-лебеди»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1704C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Бег30,60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</w:t>
            </w:r>
            <w:r w:rsidR="00E20559"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подвижнаяигра«</w:t>
            </w:r>
            <w:proofErr w:type="gramEnd"/>
            <w:r w:rsidR="00E20559"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Гуси-лебеди».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 w:rsidRPr="001704C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Разновидности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ходьбы.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Бег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 ускорением. Бег 60 м. ОРУ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433E8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433E85">
            <w:pPr>
              <w:rPr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433E85">
            <w:pPr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33E85" w:rsidRPr="001704C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Прыжки на одной ноге, на двух на месте. </w:t>
            </w: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Прыжки с </w:t>
            </w:r>
            <w:proofErr w:type="spellStart"/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продвижениемвперед.ОРУ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433E8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433E85">
            <w:pPr>
              <w:rPr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433E85">
            <w:pPr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Pr="001704C3" w:rsidRDefault="00E2055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Прыжки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одной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ноге,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двух на месте. Прыжок в длину с места.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Прыжки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одной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ноге,</w:t>
            </w:r>
            <w:r w:rsidR="001704C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двух на месте. Прыжок в длину с места. Прыжки с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продвижением вперед. 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Метание малого мяча из положения стоя грудью в направления метания.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Метание малого мяча из положения стоя грудью в направления метания на заданное расстояние.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Метание малого мяча из положения стоя грудью в направления метания на заданное расстояние.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98" w:right="650" w:bottom="7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3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3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4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4 мин.</w:t>
            </w:r>
          </w:p>
          <w:p w:rsidR="00433E85" w:rsidRDefault="00E20559">
            <w:pPr>
              <w:autoSpaceDE w:val="0"/>
              <w:autoSpaceDN w:val="0"/>
              <w:spacing w:before="72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5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5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6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6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Равномерный бег 7 мин. 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71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Равномерный бег 7 мин. 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8 мин.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 ходьбы и бега (50 бег, 100 ходьба).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Основная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стойка.Построение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колону по одному. </w:t>
            </w:r>
            <w:r w:rsidRPr="00E205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Основная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стойка.Построение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колону по одному. </w:t>
            </w:r>
            <w:r w:rsidRPr="00E205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Основная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стойка.Построение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шеренгу.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Основная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стойка.Построение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шеренгу. Группировка.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Перекаты в группировке,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лежа на животе.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Основная стойка. Построение в круг.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Основная</w:t>
            </w:r>
            <w:r w:rsidR="00C656E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C656E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</w:t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тойка.Построение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круг. Группировка.</w:t>
            </w:r>
          </w:p>
          <w:p w:rsidR="00433E85" w:rsidRPr="00E20559" w:rsidRDefault="00E20559">
            <w:pPr>
              <w:autoSpaceDE w:val="0"/>
              <w:autoSpaceDN w:val="0"/>
              <w:spacing w:before="72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Перекаты в группировке из упора стоя на коленях.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bookmarkStart w:id="0" w:name="_GoBack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Лазание по гимнастической стенке. ОРУ в движении.</w:t>
            </w:r>
            <w:bookmarkEnd w:id="0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Лазание по гимнастической стенке. ОРУ в движении.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Лазание по канату. ОРУ в движении.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Лазание по гимнастической стенке в упоре присев и стоя на коленях.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Подтягивания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скамейке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Подтягивания, лежа на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животе на гимнастической скамейке.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Перестроение по звеньям, по заранее установленным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местам. ОРУ с предметами. Стойка на носках, на одной ноге на гимнастической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скамейке.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Перестроение по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звеньям,по</w:t>
            </w:r>
            <w:proofErr w:type="spellEnd"/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заранее установленным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местам. ОРУ с предметами. Стойка на носках, на одной ноге на гимнастической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скамейке.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7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Размыкание на вытянутые в стороны руки.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Повороты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направо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налево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Повороты направо, налево. Выполнение 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команды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Класс,шагом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марш!»,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Класс,стой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!».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8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Повороты направо, налево. Выполнение 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команды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Класс,шагом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марш!»,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Класс,стой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!»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Повороты направо, налево. Выполнение 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команды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Класс,шагом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марш!»,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Класс,стой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!».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Игры: «К своим </w:t>
            </w:r>
            <w:r w:rsidRPr="00E20559">
              <w:rPr>
                <w:lang w:val="ru-RU"/>
              </w:rPr>
              <w:br/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флажкам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мороза».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Игры: «К своим </w:t>
            </w:r>
            <w:r w:rsidRPr="00E20559">
              <w:rPr>
                <w:lang w:val="ru-RU"/>
              </w:rPr>
              <w:br/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флажкам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мороза».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 w:rsidTr="00C656E7">
        <w:trPr>
          <w:trHeight w:hRule="exact" w:val="10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Класс,смирно»,«Октябрята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 w:rsidTr="00C656E7">
        <w:trPr>
          <w:trHeight w:hRule="exact" w:val="9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Класс,смирно»,«Октябрята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288"/>
            </w:pP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Гуси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лебеди»,«Посадка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картошки». </w:t>
            </w:r>
            <w:r w:rsidRPr="00E205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4" w:lineRule="auto"/>
              <w:ind w:left="72" w:right="288"/>
            </w:pP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ОРУ.Игры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 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Метков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цель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Погрузка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арбузов». </w:t>
            </w:r>
            <w:r w:rsidRPr="00E205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Игры: «Прыжки по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полоскам», «Попади в мяч».</w:t>
            </w:r>
          </w:p>
          <w:p w:rsidR="00433E85" w:rsidRDefault="00E20559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Через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кочки и пенечки», «Кто дальше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бросит».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358"/>
              <w:jc w:val="both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ОРУ.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Веревочка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под ногами», «Вызов номеров».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Волк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во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рву»,«Посадка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картошки». </w:t>
            </w:r>
            <w:r w:rsidRPr="00E205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 Игры: «Капитаны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Попрыгунчики-воробушки».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right="432"/>
              <w:jc w:val="center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 Игры: «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Пятнашки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Два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мороза».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71" w:lineRule="auto"/>
              <w:ind w:left="72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 Игры: «Капитаны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Попрыгунчики-воробушки».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 в движении. 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Прыгающие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воробушки»,«Зайцы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во городе».</w:t>
            </w:r>
          </w:p>
          <w:p w:rsidR="00433E85" w:rsidRDefault="00E20559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 в движении. 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Точный расчет», «Лисы и куры».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Эстафеты.Развитие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скоростно-силовых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способностей.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 Игры: «Птица в клетке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spellStart"/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Салкинаодной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ноге».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ОРУ в движении.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Игры:«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Точный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расчет»,«Лисы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куры».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месте. Ловля мяча на месте. 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месте. Ловля мяча на месте. ОРУ.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месте. Ловля мяча на месте. ОРУ.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месте. Ловля мяча на месте. ОРУ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Бросокмячаснизунаместе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433E85" w:rsidRPr="00E20559" w:rsidRDefault="00E20559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Передачамячаснизуна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ОРУ.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2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 в щит.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 в щит.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 в щит.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 в щит.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 в щит.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ОРУ.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снизу на месте в щит. Ловля мяча на месте.</w:t>
            </w:r>
          </w:p>
          <w:p w:rsidR="00433E85" w:rsidRDefault="00E20559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Передача мяча снизу на месте.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 мяча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Бросок мяча снизу на месте в щит. Ловля и передача мяча снизу на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месте.Ведение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мяча на месте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3 минуты. ОРУ. Чередование ходьбы и бега (50 бег,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3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бег,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4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бег,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4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бег,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5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6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бег,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6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бег,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7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7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(50 бег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8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(60 бег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Равномерный бег 8 минуты.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ОРУ.Чередование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ходьбы и бега (60 бег 100 ходьба).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Сочетание различных видов ходьбы. Бег с изменением </w:t>
            </w:r>
            <w:proofErr w:type="spellStart"/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направления,ритма</w:t>
            </w:r>
            <w:proofErr w:type="spellEnd"/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темпа.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30 м. 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Сочетание различных видов ходьбы. Бег с изменением направления, ритма и темпа.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30 м. 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Бег с изменением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направления, ритма и темпа. Бег в заданном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коридоре.Бег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60 м. ОРУ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Бег с изменением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направления, ритма и темпа. Бег в заданном </w:t>
            </w:r>
            <w:proofErr w:type="spell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коридоре.Бег</w:t>
            </w:r>
            <w:proofErr w:type="spell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60 м. 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длину с места.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длину с места, с разбега, с отталкиванием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одной и приземлением на две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33E85" w:rsidRDefault="00433E85">
      <w:pPr>
        <w:autoSpaceDE w:val="0"/>
        <w:autoSpaceDN w:val="0"/>
        <w:spacing w:after="0" w:line="14" w:lineRule="exact"/>
      </w:pPr>
    </w:p>
    <w:p w:rsidR="00433E85" w:rsidRDefault="00433E85">
      <w:pPr>
        <w:sectPr w:rsidR="00433E85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3E85" w:rsidRDefault="00433E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433E8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длину с места, с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разбега, с отталкиванием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одной и приземлением на две.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Метание малого мяча в цель (2х2) с 3–4 метров.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ОРУ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Метание малого мяча в цель (2х2) с 3–4 метров.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ОРУ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Метание набивного мяча на дальность.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/>
              <w:ind w:left="72" w:right="144"/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Метание малого мяча в цель (2х</w:t>
            </w:r>
            <w:proofErr w:type="gramStart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2)с</w:t>
            </w:r>
            <w:proofErr w:type="gramEnd"/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3–4метров.Метание </w:t>
            </w:r>
            <w:r w:rsidRPr="00E20559">
              <w:rPr>
                <w:lang w:val="ru-RU"/>
              </w:rPr>
              <w:br/>
            </w: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набивного мяча на дальность.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ОРУ.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33E85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33E85" w:rsidRPr="00E20559" w:rsidRDefault="00E205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205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E2055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3E85" w:rsidRDefault="00433E85"/>
        </w:tc>
      </w:tr>
    </w:tbl>
    <w:p w:rsidR="007C1BC1" w:rsidRPr="00740C89" w:rsidRDefault="007C1BC1">
      <w:pPr>
        <w:rPr>
          <w:lang w:val="ru-RU"/>
        </w:rPr>
        <w:sectPr w:rsidR="007C1BC1" w:rsidRPr="00740C8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20559" w:rsidRPr="00E20559" w:rsidRDefault="00E20559" w:rsidP="007C1BC1">
      <w:pPr>
        <w:shd w:val="clear" w:color="auto" w:fill="FFFFFF"/>
        <w:spacing w:after="300" w:line="288" w:lineRule="atLeast"/>
        <w:jc w:val="center"/>
        <w:outlineLvl w:val="1"/>
        <w:rPr>
          <w:rFonts w:ascii="Times New Roman" w:eastAsia="Times New Roman" w:hAnsi="Times New Roman" w:cs="Times New Roman"/>
          <w:lang w:val="ru-RU" w:eastAsia="ru-RU"/>
        </w:rPr>
      </w:pPr>
      <w:r w:rsidRPr="00E20559">
        <w:rPr>
          <w:rFonts w:ascii="Times New Roman" w:eastAsia="Times New Roman" w:hAnsi="Times New Roman" w:cs="Times New Roman"/>
          <w:lang w:val="ru-RU" w:eastAsia="ru-RU"/>
        </w:rPr>
        <w:lastRenderedPageBreak/>
        <w:t>Учебные нормативы по физкультуре 1 класс</w:t>
      </w:r>
    </w:p>
    <w:tbl>
      <w:tblPr>
        <w:tblW w:w="10078" w:type="dxa"/>
        <w:tblCellSpacing w:w="15" w:type="dxa"/>
        <w:tblInd w:w="-541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992"/>
        <w:gridCol w:w="1276"/>
        <w:gridCol w:w="1134"/>
        <w:gridCol w:w="992"/>
        <w:gridCol w:w="1276"/>
        <w:gridCol w:w="1134"/>
      </w:tblGrid>
      <w:tr w:rsidR="00E20559" w:rsidRPr="00C656E7" w:rsidTr="007C1BC1">
        <w:trPr>
          <w:trHeight w:val="405"/>
          <w:tblCellSpacing w:w="15" w:type="dxa"/>
        </w:trPr>
        <w:tc>
          <w:tcPr>
            <w:tcW w:w="3229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Контрольные упражнения</w:t>
            </w:r>
          </w:p>
        </w:tc>
        <w:tc>
          <w:tcPr>
            <w:tcW w:w="6759" w:type="dxa"/>
            <w:gridSpan w:val="6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Учебные нормативы по физкультуре в 1 классах</w:t>
            </w:r>
          </w:p>
        </w:tc>
      </w:tr>
      <w:tr w:rsidR="00E20559" w:rsidRPr="00E20559" w:rsidTr="007C1BC1">
        <w:trPr>
          <w:trHeight w:val="144"/>
          <w:tblCellSpacing w:w="15" w:type="dxa"/>
        </w:trPr>
        <w:tc>
          <w:tcPr>
            <w:tcW w:w="3229" w:type="dxa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3372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                     Мальчики</w:t>
            </w:r>
          </w:p>
        </w:tc>
        <w:tc>
          <w:tcPr>
            <w:tcW w:w="33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                         Девочки</w:t>
            </w:r>
          </w:p>
        </w:tc>
      </w:tr>
      <w:tr w:rsidR="00E20559" w:rsidRPr="00E20559" w:rsidTr="007C1BC1">
        <w:trPr>
          <w:trHeight w:val="144"/>
          <w:tblCellSpacing w:w="15" w:type="dxa"/>
        </w:trPr>
        <w:tc>
          <w:tcPr>
            <w:tcW w:w="3229" w:type="dxa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«5»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«4»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«3»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«5»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«4»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«3»</w:t>
            </w: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Бег     30 м с высокого старта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6,1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6,2-7,3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7,5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6,8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6,4-7,5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7,6</w:t>
            </w: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Челночный бег 3х10 м (сек)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9,9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10,0-11,1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11,2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10,2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10,3-11,6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11,7</w:t>
            </w: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Бег 1000 м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5,45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5,46-8,45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8,46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6,00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6,01-9,09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9,10</w:t>
            </w:r>
          </w:p>
        </w:tc>
      </w:tr>
      <w:tr w:rsidR="00E20559" w:rsidRPr="00E20559" w:rsidTr="007C1BC1">
        <w:trPr>
          <w:trHeight w:val="270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Подтягивания (кол-во раз)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3-2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12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11-5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4</w:t>
            </w: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Прыжок в длину с места (см)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140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120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100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120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80</w:t>
            </w: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Пресс   за   30 сек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9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11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</w:t>
            </w:r>
          </w:p>
        </w:tc>
      </w:tr>
      <w:tr w:rsidR="00E20559" w:rsidRPr="00E20559" w:rsidTr="007C1BC1">
        <w:trPr>
          <w:trHeight w:val="511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Наклон вперёд из положения сидя на полу (см)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6-4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12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11-6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5</w:t>
            </w:r>
          </w:p>
        </w:tc>
      </w:tr>
      <w:tr w:rsidR="00E20559" w:rsidRPr="00E20559" w:rsidTr="007C1BC1">
        <w:trPr>
          <w:trHeight w:val="270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Повороты на месте (техника)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Шестиминутный   бег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700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750-900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1100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500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600-800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900</w:t>
            </w:r>
          </w:p>
        </w:tc>
      </w:tr>
      <w:tr w:rsidR="00E20559" w:rsidRPr="00C656E7" w:rsidTr="007C1BC1">
        <w:trPr>
          <w:trHeight w:val="270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Метание мяча на дальность (техника)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</w:p>
        </w:tc>
      </w:tr>
      <w:tr w:rsidR="00E20559" w:rsidRPr="00E20559" w:rsidTr="007C1BC1">
        <w:trPr>
          <w:trHeight w:val="255"/>
          <w:tblCellSpacing w:w="15" w:type="dxa"/>
        </w:trPr>
        <w:tc>
          <w:tcPr>
            <w:tcW w:w="32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Метание мяча в цель из 6 попыток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3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0559" w:rsidRPr="00E20559" w:rsidRDefault="00E20559" w:rsidP="00E20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</w:pPr>
            <w:r w:rsidRPr="00E20559">
              <w:rPr>
                <w:rFonts w:ascii="Times New Roman" w:eastAsia="Times New Roman" w:hAnsi="Times New Roman" w:cs="Times New Roman"/>
                <w:color w:val="3A3A3A"/>
                <w:lang w:val="ru-RU" w:eastAsia="ru-RU"/>
              </w:rPr>
              <w:t>1</w:t>
            </w:r>
          </w:p>
        </w:tc>
      </w:tr>
    </w:tbl>
    <w:p w:rsidR="00E20559" w:rsidRDefault="00E20559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E20559" w:rsidRDefault="00E20559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7C1BC1" w:rsidRDefault="007C1BC1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7C1BC1" w:rsidRDefault="007C1BC1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7C1BC1" w:rsidRDefault="007C1BC1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7C1BC1" w:rsidRDefault="007C1BC1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7C1BC1" w:rsidRDefault="007C1BC1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7C1BC1" w:rsidRDefault="007C1BC1" w:rsidP="007C1BC1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E20559" w:rsidRPr="005F14FA" w:rsidRDefault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МАТЕРИАЛЬНО-ТЕХНИЧЕСКОЕ ОБЕСПЕЧЕНИЕ ОБРАЗОВАТЕЛЬНОГО ПРОЦЕССА </w:t>
      </w:r>
    </w:p>
    <w:p w:rsidR="00E20559" w:rsidRPr="005F14FA" w:rsidRDefault="00E20559" w:rsidP="007C1BC1">
      <w:pPr>
        <w:autoSpaceDE w:val="0"/>
        <w:autoSpaceDN w:val="0"/>
        <w:spacing w:after="0" w:line="408" w:lineRule="auto"/>
        <w:ind w:right="432"/>
        <w:jc w:val="center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ОБЯЗАТЕЛЬНЫЕ УЧЕБНЫЕ МАТЕРИАЛЫ ДЛЯ УЧЕНИКА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Учебники Физическая культура, 1 класс/Матвеев А.П., Акционерное общество «Издательство «Просвещение»; Физическая культура, 1-4 класс/Лях В.И., Акционерное общество «Издательство «Просвещение»;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МЕТОДИЧЕСКИЕ МАТЕРИАЛЫ ДЛЯ УЧИТЕЛЯ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Физическая культура, 1 класс/Матвеев А.П., Акционерное общество «Издательство «Просвещение»; 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Физическая культура, 1-4 класс/Лях В.И., Акционерное общество «Издательство «Просвещение»; 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Примерные программы по физической культуре ФГОС.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-Железняк Ю.Д. спортивные и подвижные игры. М., «</w:t>
      </w:r>
      <w:proofErr w:type="spellStart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ФиС</w:t>
      </w:r>
      <w:proofErr w:type="spellEnd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», 1984г.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-Ковалько В.И. </w:t>
      </w:r>
      <w:proofErr w:type="spellStart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Здоровьесберегающие</w:t>
      </w:r>
      <w:proofErr w:type="spellEnd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 технологии. М., «</w:t>
      </w:r>
      <w:proofErr w:type="spellStart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Вако</w:t>
      </w:r>
      <w:proofErr w:type="spellEnd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» 2004.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-Левченко А.Н. Игры, которых не было. М., «Педагогическое сообщество России», 2007г.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РЭШ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www.gto.ru (сайт</w:t>
      </w:r>
      <w:r w:rsidR="007C1BC1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 </w:t>
      </w: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ГТО) 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http://ru.sport-wiki.org/ (Виды спорта)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Сайт министерства спорта Свердловской области </w:t>
      </w:r>
      <w:proofErr w:type="spellStart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email</w:t>
      </w:r>
      <w:proofErr w:type="spellEnd"/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: minsportso@egov66.ru</w:t>
      </w:r>
    </w:p>
    <w:p w:rsidR="00E20559" w:rsidRPr="005F14FA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5F14FA">
        <w:rPr>
          <w:rFonts w:ascii="Times New Roman" w:eastAsia="Times New Roman" w:hAnsi="Times New Roman"/>
          <w:bCs/>
          <w:color w:val="000000"/>
          <w:sz w:val="24"/>
          <w:lang w:val="ru-RU"/>
        </w:rPr>
        <w:t>nsportal.ru (образовательная социальная сеть)</w:t>
      </w:r>
    </w:p>
    <w:p w:rsidR="00E20559" w:rsidRPr="00E20559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bCs/>
          <w:color w:val="000000"/>
          <w:sz w:val="24"/>
          <w:lang w:val="ru-RU"/>
        </w:rPr>
      </w:pPr>
    </w:p>
    <w:p w:rsidR="00E20559" w:rsidRPr="00E20559" w:rsidRDefault="00E20559" w:rsidP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E20559" w:rsidRDefault="00E20559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E20559" w:rsidRPr="00E20559" w:rsidRDefault="00E20559">
      <w:pPr>
        <w:rPr>
          <w:lang w:val="ru-RU"/>
        </w:rPr>
      </w:pPr>
    </w:p>
    <w:sectPr w:rsidR="00E20559" w:rsidRPr="00E2055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704C3"/>
    <w:rsid w:val="001B14B8"/>
    <w:rsid w:val="0029639D"/>
    <w:rsid w:val="00325CB5"/>
    <w:rsid w:val="00326F90"/>
    <w:rsid w:val="00433E85"/>
    <w:rsid w:val="004A3FFA"/>
    <w:rsid w:val="005D6260"/>
    <w:rsid w:val="005F14FA"/>
    <w:rsid w:val="006A66BD"/>
    <w:rsid w:val="00740C89"/>
    <w:rsid w:val="007C1BC1"/>
    <w:rsid w:val="00AA1D8D"/>
    <w:rsid w:val="00B1790E"/>
    <w:rsid w:val="00B47730"/>
    <w:rsid w:val="00C656E7"/>
    <w:rsid w:val="00CB0664"/>
    <w:rsid w:val="00D473DE"/>
    <w:rsid w:val="00E10FB2"/>
    <w:rsid w:val="00E205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F59C01C-74C9-4C4D-A901-0F6B98D7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A6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A66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FC2AA0-B9EF-4B32-BEC0-39257894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8438</Words>
  <Characters>48101</Characters>
  <Application>Microsoft Office Word</Application>
  <DocSecurity>0</DocSecurity>
  <Lines>400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56427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comp</cp:lastModifiedBy>
  <cp:revision>12</cp:revision>
  <cp:lastPrinted>2022-11-27T22:10:00Z</cp:lastPrinted>
  <dcterms:created xsi:type="dcterms:W3CDTF">2022-10-26T20:42:00Z</dcterms:created>
  <dcterms:modified xsi:type="dcterms:W3CDTF">2022-12-05T21:04:00Z</dcterms:modified>
  <cp:category/>
</cp:coreProperties>
</file>